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12567211" name="4ca91280-dcb7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631688" name="4ca91280-dcb7-11f0-88a4-e1ca07ff51aa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Küche / 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77783400" name="bda79670-dcba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12639" name="bda79670-dcba-11f0-88a4-e1ca07ff51aa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77077362" name="bd0f7fb0-dcbb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4610248" name="bd0f7fb0-dcbb-11f0-88a4-e1ca07ff51aa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Küche / Esszimmer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40570079" name="0ffe93f0-dcbc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301059" name="0ffe93f0-dcbc-11f0-88a4-e1ca07ff51aa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Esszimmer / 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04987128" name="62a10ed0-dcbc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3012885" name="62a10ed0-dcbc-11f0-88a4-e1ca07ff51aa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08814990" name="b9af2130-dcbc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4014534" name="b9af2130-dcbc-11f0-88a4-e1ca07ff51aa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51529852" name="e856f260-dcbc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2912006" name="e856f260-dcbc-11f0-88a4-e1ca07ff51aa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/ Wand </w:t>
            </w:r>
          </w:p>
        </w:tc>
        <w:tc>
          <w:p>
            <w:pPr>
              <w:spacing w:before="0" w:after="0" w:line="240" w:lineRule="auto"/>
            </w:pPr>
            <w:r>
              <w:t>Wand / 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30594587" name="4b26a980-dcbd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1511297" name="4b26a980-dcbd-11f0-88a4-e1ca07ff51aa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91975264" name="1c1cecc0-dcbe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2382141" name="1c1cecc0-dcbe-11f0-88a4-e1ca07ff51aa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71011754" name="7aaaa9e0-dcbd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4175406" name="7aaaa9e0-dcbd-11f0-88a4-e1ca07ff51aa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Wohnzimmer / Treppenhaus </w:t>
            </w:r>
          </w:p>
          <w:p>
            <w:pPr>
              <w:spacing w:before="0" w:after="0" w:line="240" w:lineRule="auto"/>
            </w:pPr>
            <w:r>
              <w:t>EG - 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879132" name="ee78a8e0-dcbd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5781690" name="ee78a8e0-dcbd-11f0-88a4-e1ca07ff51aa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Wohnzimmer / Treppenhaus </w:t>
            </w:r>
          </w:p>
          <w:p>
            <w:pPr>
              <w:spacing w:before="0" w:after="0" w:line="240" w:lineRule="auto"/>
            </w:pPr>
            <w:r>
              <w:t>EG - 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67561817" name="0847b720-dcbe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0748896" name="0847b720-dcbe-11f0-88a4-e1ca07ff51aa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Behandlungsraum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05513941" name="995fba50-dcbe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8308410" name="995fba50-dcbe-11f0-88a4-e1ca07ff51aa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25147618" name="b419cf60-dcbf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6161853" name="b419cf60-dcbf-11f0-88a4-e1ca07ff51aa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44548680" name="c48b8eb0-dcbf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8035273" name="c48b8eb0-dcbf-11f0-88a4-e1ca07ff51aa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68091236" name="06e2e510-dcc0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4369306" name="06e2e510-dcc0-11f0-88a4-e1ca07ff51aa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OG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70187488" name="1594fd90-dcc1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8194539" name="1594fd90-dcc1-11f0-88a4-e1ca07ff51aa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OG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89829179" name="28ae3630-dcc1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6716977" name="28ae3630-dcc1-11f0-88a4-e1ca07ff51aa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2929448" name="37f705e0-dcc1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761891" name="37f705e0-dcc1-11f0-88a4-e1ca07ff51aa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31594251" name="4d858440-dcc1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2294785" name="4d858440-dcc1-11f0-88a4-e1ca07ff51aa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Büro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0361435" name="829929c0-dcc1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5546014" name="829929c0-dcc1-11f0-88a4-e1ca07ff51aa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 -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20637404" name="004fc7c0-dcc2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4634050" name="004fc7c0-dcc2-11f0-88a4-e1ca07ff51aa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6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Hofgutweg 1G, 3400 Burgdorf</w:t>
          </w:r>
        </w:p>
        <w:p>
          <w:pPr>
            <w:spacing w:before="0" w:after="0"/>
          </w:pPr>
          <w:r>
            <w:t>632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footer.xml" Type="http://schemas.openxmlformats.org/officeDocument/2006/relationships/footer" Id="rId26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